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3" name="Picture 2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4" name="Picture 2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5" name="Picture 2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6" name="Picture 2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7" name="Picture 2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8" name="Picture 2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9" name="Picture 2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0" name="Picture 3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Relationship Id="rId29" Type="http://schemas.openxmlformats.org/officeDocument/2006/relationships/image" Target="media/image21.png"/><Relationship Id="rId30" Type="http://schemas.openxmlformats.org/officeDocument/2006/relationships/image" Target="media/image22.png"/><Relationship Id="rId31" Type="http://schemas.openxmlformats.org/officeDocument/2006/relationships/image" Target="media/image23.png"/><Relationship Id="rId32" Type="http://schemas.openxmlformats.org/officeDocument/2006/relationships/image" Target="media/image24.png"/><Relationship Id="rId33" Type="http://schemas.openxmlformats.org/officeDocument/2006/relationships/image" Target="media/image25.png"/><Relationship Id="rId34" Type="http://schemas.openxmlformats.org/officeDocument/2006/relationships/image" Target="media/image26.png"/><Relationship Id="rId35" Type="http://schemas.openxmlformats.org/officeDocument/2006/relationships/image" Target="media/image27.png"/><Relationship Id="rId36" Type="http://schemas.openxmlformats.org/officeDocument/2006/relationships/image" Target="media/image28.png"/><Relationship Id="rId37" Type="http://schemas.openxmlformats.org/officeDocument/2006/relationships/image" Target="media/image29.png"/><Relationship Id="rId38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