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png" ContentType="image/png"/>
  <Override PartName="/word/media/image2.png" ContentType="image/png"/>
  <Override PartName="/word/media/image3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332220" cy="194373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943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posOffset>0</wp:posOffset>
            </wp:positionH>
            <wp:positionV relativeFrom="paragraph">
              <wp:posOffset>1943100</wp:posOffset>
            </wp:positionV>
            <wp:extent cx="6332220" cy="1943735"/>
            <wp:effectExtent l="0" t="0" r="0" b="0"/>
            <wp:wrapSquare wrapText="largest"/>
            <wp:docPr id="2" name="Изображение2 Копия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 Копия 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943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0</wp:posOffset>
            </wp:positionH>
            <wp:positionV relativeFrom="paragraph">
              <wp:posOffset>3886200</wp:posOffset>
            </wp:positionV>
            <wp:extent cx="6332220" cy="1943735"/>
            <wp:effectExtent l="0" t="0" r="0" b="0"/>
            <wp:wrapSquare wrapText="largest"/>
            <wp:docPr id="3" name="Изображение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3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943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2240" w:h="15840"/>
      <w:pgMar w:left="1134" w:right="1134" w:gutter="0" w:header="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Courier">
    <w:altName w:val="Courier New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ＭＳ 明朝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c693f"/>
    <w:pPr>
      <w:widowControl/>
      <w:bidi w:val="0"/>
      <w:spacing w:lineRule="auto" w:line="276" w:before="0" w:after="200"/>
      <w:jc w:val="lef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 w:val="true"/>
      <w:keepLines/>
      <w:spacing w:before="480" w:after="0"/>
      <w:outlineLvl w:val="0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 w:val="true"/>
      <w:keepLines/>
      <w:spacing w:before="200" w:after="0"/>
      <w:outlineLvl w:val="1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 w:val="true"/>
      <w:keepLines/>
      <w:spacing w:before="200" w:after="0"/>
      <w:outlineLvl w:val="2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 w:val="true"/>
      <w:keepLines/>
      <w:spacing w:before="200" w:after="0"/>
      <w:outlineLvl w:val="3"/>
    </w:pPr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 w:val="true"/>
      <w:keepLines/>
      <w:spacing w:before="200" w:after="0"/>
      <w:outlineLvl w:val="4"/>
    </w:pPr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 w:val="true"/>
      <w:keepLines/>
      <w:spacing w:before="200" w:after="0"/>
      <w:outlineLvl w:val="5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 w:val="true"/>
      <w:keepLines/>
      <w:spacing w:before="200" w:after="0"/>
      <w:outlineLvl w:val="6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 w:val="true"/>
      <w:keepLines/>
      <w:spacing w:before="200" w:after="0"/>
      <w:outlineLvl w:val="7"/>
    </w:pPr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 w:val="true"/>
      <w:keepLines/>
      <w:spacing w:before="200" w:after="0"/>
      <w:outlineLvl w:val="8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HeaderChar" w:customStyle="1">
    <w:name w:val="Header Char"/>
    <w:basedOn w:val="DefaultParagraphFont"/>
    <w:uiPriority w:val="99"/>
    <w:qFormat/>
    <w:rsid w:val="00e618bf"/>
    <w:rPr/>
  </w:style>
  <w:style w:type="character" w:styleId="FooterChar" w:customStyle="1">
    <w:name w:val="Footer Char"/>
    <w:basedOn w:val="DefaultParagraphFont"/>
    <w:uiPriority w:val="99"/>
    <w:qFormat/>
    <w:rsid w:val="00e618bf"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Heading2Char" w:customStyle="1">
    <w:name w:val="Heading 2 Char"/>
    <w:basedOn w:val="DefaultParagraphFont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Heading3Char" w:customStyle="1">
    <w:name w:val="Heading 3 Char"/>
    <w:basedOn w:val="DefaultParagraphFont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character" w:styleId="TitleChar" w:customStyle="1">
    <w:name w:val="Title Char"/>
    <w:basedOn w:val="DefaultParagraphFont"/>
    <w:uiPriority w:val="10"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character" w:styleId="SubtitleChar" w:customStyle="1">
    <w:name w:val="Subtitle Char"/>
    <w:basedOn w:val="DefaultParagraphFont"/>
    <w:uiPriority w:val="11"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character" w:styleId="BodyTextChar" w:customStyle="1">
    <w:name w:val="Body Text Char"/>
    <w:basedOn w:val="DefaultParagraphFont"/>
    <w:uiPriority w:val="99"/>
    <w:qFormat/>
    <w:rsid w:val="00aa1d8d"/>
    <w:rPr/>
  </w:style>
  <w:style w:type="character" w:styleId="BodyText2Char" w:customStyle="1">
    <w:name w:val="Body Text 2 Char"/>
    <w:basedOn w:val="DefaultParagraphFont"/>
    <w:link w:val="BodyText2"/>
    <w:uiPriority w:val="99"/>
    <w:qFormat/>
    <w:rsid w:val="00aa1d8d"/>
    <w:rPr/>
  </w:style>
  <w:style w:type="character" w:styleId="BodyText3Char" w:customStyle="1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styleId="MacroTextChar" w:customStyle="1">
    <w:name w:val="Macro Text Char"/>
    <w:basedOn w:val="DefaultParagraphFont"/>
    <w:link w:val="macro"/>
    <w:uiPriority w:val="99"/>
    <w:qFormat/>
    <w:rsid w:val="0029639d"/>
    <w:rPr>
      <w:rFonts w:ascii="Courier" w:hAnsi="Courier"/>
      <w:sz w:val="20"/>
      <w:szCs w:val="20"/>
    </w:rPr>
  </w:style>
  <w:style w:type="character" w:styleId="QuoteChar" w:customStyle="1">
    <w:name w:val="Quote Char"/>
    <w:basedOn w:val="DefaultParagraphFont"/>
    <w:link w:val="Quote"/>
    <w:uiPriority w:val="29"/>
    <w:qFormat/>
    <w:rsid w:val="00fc693f"/>
    <w:rPr>
      <w:i/>
      <w:iCs/>
      <w:color w:themeColor="text1" w:val="000000"/>
    </w:rPr>
  </w:style>
  <w:style w:type="character" w:styleId="Heading4Char" w:customStyle="1">
    <w:name w:val="Heading 4 Char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character" w:styleId="Heading5Char" w:customStyle="1">
    <w:name w:val="Heading 5 Char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character" w:styleId="Heading6Char" w:customStyle="1">
    <w:name w:val="Heading 6 Char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character" w:styleId="Heading7Char" w:customStyle="1">
    <w:name w:val="Heading 7 Char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Heading8Char" w:customStyle="1">
    <w:name w:val="Heading 8 Char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character" w:styleId="Heading9Char" w:customStyle="1">
    <w:name w:val="Heading 9 Char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themeColor="accent1" w:val="4F81BD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themeColor="text1" w:themeTint="7f" w:val="808080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themeColor="accent1" w:val="4F81BD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themeColor="accent2"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themeColor="accent2"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Style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before="0" w:after="120"/>
    </w:pPr>
    <w:rPr/>
  </w:style>
  <w:style w:type="paragraph" w:styleId="List">
    <w:name w:val="List"/>
    <w:basedOn w:val="Normal"/>
    <w:uiPriority w:val="99"/>
    <w:unhideWhenUsed/>
    <w:rsid w:val="00aa1d8d"/>
    <w:pPr>
      <w:spacing w:before="0" w:after="200"/>
      <w:ind w:hanging="360" w:left="360"/>
      <w:contextualSpacing/>
    </w:pPr>
    <w:rPr/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Rule="auto" w:line="240"/>
    </w:pPr>
    <w:rPr>
      <w:b/>
      <w:bCs/>
      <w:color w:themeColor="accent1" w:val="4F81BD"/>
      <w:sz w:val="18"/>
      <w:szCs w:val="18"/>
    </w:rPr>
  </w:style>
  <w:style w:type="paragraph" w:styleId="Style6">
    <w:name w:val="Указатель"/>
    <w:basedOn w:val="Normal"/>
    <w:qFormat/>
    <w:pPr>
      <w:suppressLineNumbers/>
    </w:pPr>
    <w:rPr>
      <w:rFonts w:cs="Free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fc693f"/>
    <w:pPr>
      <w:widowControl/>
      <w:bidi w:val="0"/>
      <w:spacing w:lineRule="auto" w:line="240" w:before="0" w:after="0"/>
      <w:jc w:val="lef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lineRule="auto" w:line="240" w:before="0" w:after="300"/>
      <w:contextualSpacing/>
    </w:pPr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before="0" w:after="200"/>
      <w:ind w:left="720"/>
      <w:contextualSpacing/>
    </w:pPr>
    <w:rPr/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lineRule="auto" w:line="480" w:before="0" w:after="120"/>
    </w:pPr>
    <w:rPr/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before="0"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spacing w:before="0" w:after="200"/>
      <w:ind w:hanging="360" w:left="720"/>
      <w:contextualSpacing/>
    </w:pPr>
    <w:rPr/>
  </w:style>
  <w:style w:type="paragraph" w:styleId="List3">
    <w:name w:val="List 3"/>
    <w:basedOn w:val="Normal"/>
    <w:uiPriority w:val="99"/>
    <w:unhideWhenUsed/>
    <w:qFormat/>
    <w:rsid w:val="00326f90"/>
    <w:pPr>
      <w:spacing w:before="0" w:after="200"/>
      <w:ind w:hanging="360" w:left="1080"/>
      <w:contextualSpacing/>
    </w:pPr>
    <w:rPr/>
  </w:style>
  <w:style w:type="paragraph" w:styleId="ListBullet">
    <w:name w:val="List Bullet"/>
    <w:basedOn w:val="Normal"/>
    <w:uiPriority w:val="99"/>
    <w:unhideWhenUsed/>
    <w:rsid w:val="00326f90"/>
    <w:pPr>
      <w:numPr>
        <w:ilvl w:val="0"/>
        <w:numId w:val="1"/>
      </w:numPr>
      <w:spacing w:before="0" w:after="200"/>
      <w:contextualSpacing/>
    </w:pPr>
    <w:rPr/>
  </w:style>
  <w:style w:type="paragraph" w:styleId="ListBullet2">
    <w:name w:val="List Bullet 2"/>
    <w:basedOn w:val="Normal"/>
    <w:uiPriority w:val="99"/>
    <w:unhideWhenUsed/>
    <w:rsid w:val="00326f90"/>
    <w:pPr>
      <w:numPr>
        <w:ilvl w:val="0"/>
        <w:numId w:val="2"/>
      </w:numPr>
      <w:spacing w:before="0" w:after="200"/>
      <w:contextualSpacing/>
    </w:pPr>
    <w:rPr/>
  </w:style>
  <w:style w:type="paragraph" w:styleId="ListBullet3">
    <w:name w:val="List Bullet 3"/>
    <w:basedOn w:val="Normal"/>
    <w:uiPriority w:val="99"/>
    <w:unhideWhenUsed/>
    <w:rsid w:val="00326f90"/>
    <w:pPr>
      <w:numPr>
        <w:ilvl w:val="0"/>
        <w:numId w:val="3"/>
      </w:numPr>
      <w:spacing w:before="0" w:after="200"/>
      <w:contextualSpacing/>
    </w:pPr>
    <w:rPr/>
  </w:style>
  <w:style w:type="paragraph" w:styleId="ListNumber">
    <w:name w:val="List Number"/>
    <w:basedOn w:val="Normal"/>
    <w:uiPriority w:val="99"/>
    <w:unhideWhenUsed/>
    <w:rsid w:val="00326f90"/>
    <w:pPr>
      <w:numPr>
        <w:ilvl w:val="0"/>
        <w:numId w:val="4"/>
      </w:numPr>
      <w:spacing w:before="0" w:after="200"/>
      <w:contextualSpacing/>
    </w:pPr>
    <w:rPr/>
  </w:style>
  <w:style w:type="paragraph" w:styleId="ListNumber2">
    <w:name w:val="List Number 2"/>
    <w:basedOn w:val="Normal"/>
    <w:uiPriority w:val="99"/>
    <w:unhideWhenUsed/>
    <w:rsid w:val="0029639d"/>
    <w:pPr>
      <w:numPr>
        <w:ilvl w:val="0"/>
        <w:numId w:val="5"/>
      </w:numPr>
      <w:spacing w:before="0" w:after="200"/>
      <w:contextualSpacing/>
    </w:pPr>
    <w:rPr/>
  </w:style>
  <w:style w:type="paragraph" w:styleId="ListNumber3">
    <w:name w:val="List Number 3"/>
    <w:basedOn w:val="Normal"/>
    <w:uiPriority w:val="99"/>
    <w:unhideWhenUsed/>
    <w:rsid w:val="0029639d"/>
    <w:pPr>
      <w:numPr>
        <w:ilvl w:val="0"/>
        <w:numId w:val="6"/>
      </w:numPr>
      <w:spacing w:before="0" w:after="200"/>
      <w:contextualSpacing/>
    </w:pPr>
    <w:rPr/>
  </w:style>
  <w:style w:type="paragraph" w:styleId="ListContinue">
    <w:name w:val="List Continue"/>
    <w:basedOn w:val="Normal"/>
    <w:uiPriority w:val="99"/>
    <w:unhideWhenUsed/>
    <w:rsid w:val="0029639d"/>
    <w:pPr>
      <w:spacing w:before="0" w:after="120"/>
      <w:ind w:left="360"/>
      <w:contextualSpacing/>
    </w:pPr>
    <w:rPr/>
  </w:style>
  <w:style w:type="paragraph" w:styleId="ListContinue2">
    <w:name w:val="List Continue 2"/>
    <w:basedOn w:val="Normal"/>
    <w:uiPriority w:val="99"/>
    <w:unhideWhenUsed/>
    <w:rsid w:val="0029639d"/>
    <w:pPr>
      <w:spacing w:before="0" w:after="120"/>
      <w:ind w:left="720"/>
      <w:contextualSpacing/>
    </w:pPr>
    <w:rPr/>
  </w:style>
  <w:style w:type="paragraph" w:styleId="ListContinue3">
    <w:name w:val="List Continue 3"/>
    <w:basedOn w:val="Normal"/>
    <w:uiPriority w:val="99"/>
    <w:unhideWhenUsed/>
    <w:rsid w:val="0029639d"/>
    <w:pPr>
      <w:spacing w:before="0" w:after="120"/>
      <w:ind w:left="1080"/>
      <w:contextualSpacing/>
    </w:pPr>
    <w:rPr/>
  </w:style>
  <w:style w:type="paragraph" w:styleId="macro">
    <w:name w:val="macro"/>
    <w:link w:val="MacroTextChar"/>
    <w:uiPriority w:val="99"/>
    <w:unhideWhenUsed/>
    <w:qFormat/>
    <w:rsid w:val="0029639d"/>
    <w:pPr>
      <w:widowControl/>
      <w:tabs>
        <w:tab w:val="clear" w:pos="720"/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bidi w:val="0"/>
      <w:spacing w:lineRule="auto" w:line="276" w:before="0" w:after="200"/>
      <w:jc w:val="left"/>
    </w:pPr>
    <w:rPr>
      <w:rFonts w:ascii="Courier" w:hAnsi="Courier" w:eastAsia="ＭＳ 明朝" w:cs="" w:cstheme="minorBidi" w:eastAsiaTheme="minorEastAsi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/>
    <w:rPr>
      <w:i/>
      <w:iCs/>
      <w:color w:themeColor="text1"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themeColor="accent1" w:val="4F81BD"/>
    </w:rPr>
  </w:style>
  <w:style w:type="paragraph" w:styleId="IndexHeading">
    <w:name w:val="Index Heading"/>
    <w:basedOn w:val="Style5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/>
  </w:style>
  <w:style w:type="numbering" w:styleId="Style7" w:default="1">
    <w:name w:val="Без списка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404040" w:themeColor="text1" w:sz="8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sz="6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7BA0CD" w:themeColor="accent1" w:sz="8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sz="6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CF7B79" w:themeColor="accent2" w:sz="8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sz="6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B3CC82" w:themeColor="accent3" w:sz="8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sz="6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9F8AB9" w:themeColor="accent4" w:sz="8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sz="6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78C0D4" w:themeColor="accent5" w:sz="8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sz="6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F9B074" w:themeColor="accent6" w:sz="8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sz="6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04040" w:themeColor="tex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BA0CD" w:themeColor="accen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CF7B79" w:themeColor="accent2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B3CC82" w:themeColor="accent3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9F8AB9" w:themeColor="accent4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8C0D4" w:themeColor="accent5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F9B074" w:themeColor="accent6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LibreOffice/24.2.7.2$Linux_X86_64 LibreOffice_project/420$Build-2</Application>
  <AppVersion>15.0000</AppVersion>
  <Pages>2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dc:language>ru-RU</dc:language>
  <cp:lastModifiedBy/>
  <cp:lastPrinted>2025-08-20T10:12:15Z</cp:lastPrinted>
  <dcterms:modified xsi:type="dcterms:W3CDTF">2025-08-20T10:12:17Z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